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Rosgartenstrasse 5A, 8280 Kreuzlingen, Switzerland</w:t>
          </w:r>
        </w:p>
        <w:p>
          <w:pPr>
            <w:spacing w:before="0" w:after="0"/>
          </w:pPr>
          <w:r>
            <w:t>715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